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b/>
          <w:sz w:val="36"/>
        </w:rPr>
        <w:t>タイトル改善チェックリスト</w:t>
      </w:r>
    </w:p>
    <w:p>
      <w:pPr>
        <w:jc w:val="center"/>
      </w:pPr>
      <w:r>
        <w:rPr>
          <w:i/>
          <w:sz w:val="21"/>
        </w:rPr>
        <w:t>CTR向上を目的に、タイトルとディスクリプションを見直すための実務用チェックシート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2606"/>
        <w:gridCol w:w="2606"/>
        <w:gridCol w:w="2606"/>
        <w:gridCol w:w="2606"/>
      </w:tblGrid>
      <w:tr>
        <w:tc>
          <w:tcPr>
            <w:tcW w:type="dxa" w:w="1701"/>
            <w:shd w:fill="D9EAF7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>
              <w:t>対象ページ</w:t>
            </w:r>
          </w:p>
        </w:tc>
        <w:tc>
          <w:tcPr>
            <w:tcW w:type="dxa" w:w="3288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/>
          </w:p>
        </w:tc>
        <w:tc>
          <w:tcPr>
            <w:tcW w:type="dxa" w:w="1701"/>
            <w:shd w:fill="D9EAF7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>
              <w:t>確認日</w:t>
            </w:r>
          </w:p>
        </w:tc>
        <w:tc>
          <w:tcPr>
            <w:tcW w:type="dxa" w:w="3288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/>
          </w:p>
        </w:tc>
      </w:tr>
      <w:tr>
        <w:tc>
          <w:tcPr>
            <w:tcW w:type="dxa" w:w="1701"/>
            <w:shd w:fill="D9EAF7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>
              <w:t>担当者</w:t>
            </w:r>
          </w:p>
        </w:tc>
        <w:tc>
          <w:tcPr>
            <w:tcW w:type="dxa" w:w="3288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/>
          </w:p>
        </w:tc>
        <w:tc>
          <w:tcPr>
            <w:tcW w:type="dxa" w:w="1701"/>
            <w:shd w:fill="D9EAF7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>
              <w:t>対象キーワード</w:t>
            </w:r>
          </w:p>
        </w:tc>
        <w:tc>
          <w:tcPr>
            <w:tcW w:type="dxa" w:w="3288"/>
            <w:tcMar>
              <w:top w:w="80" w:type="dxa"/>
              <w:start w:w="80" w:type="dxa"/>
              <w:bottom w:w="80" w:type="dxa"/>
              <w:end w:w="80" w:type="dxa"/>
            </w:tcMar>
          </w:tcPr>
          <w:p>
            <w:r/>
          </w:p>
        </w:tc>
      </w:tr>
    </w:tbl>
    <w:p/>
    <w:p>
      <w:pPr>
        <w:pStyle w:val="Heading1"/>
        <w:spacing w:before="120" w:after="80"/>
      </w:pPr>
      <w:r>
        <w:rPr>
          <w:b/>
          <w:sz w:val="25"/>
        </w:rPr>
        <w:t>1. 事前確認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  <w:shd w:fill="F7FBFE"/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  <w:shd w:fill="F7FBFE"/>
          </w:tcPr>
          <w:p>
            <w:r>
              <w:t>このページは検索結果で一定の表示回数がある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CTR改善の優先対象として見直す価値がある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現在のタイトルとディスクリプションを控えた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対象ページの主な検索クエリを確認した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検索意図（知りたいこと・比較したいこと・依頼したいこと）を整理した</w:t>
            </w:r>
          </w:p>
        </w:tc>
      </w:tr>
    </w:tbl>
    <w:p/>
    <w:p>
      <w:pPr>
        <w:pStyle w:val="Heading1"/>
        <w:spacing w:before="120" w:after="80"/>
      </w:pPr>
      <w:r>
        <w:rPr>
          <w:b/>
          <w:sz w:val="25"/>
        </w:rPr>
        <w:t>2. タイトルの確認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  <w:shd w:fill="F7FBFE"/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  <w:shd w:fill="F7FBFE"/>
          </w:tcPr>
          <w:p>
            <w:r>
              <w:t>狙うテーマやキーワードが不自然なく含まれている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タイトルを読んだだけでページ内容のおおよそが分かる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誰に向けた内容か、または何が分かるページかが伝わる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自社が言いたいことだけでなく、検索者の知りたいことに寄っている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同一サイト内の他ページと似すぎた表現になっていない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キーワードの詰め込みで読みにくくなっていない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誇張表現や煽り表現を使っていない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本文の内容とタイトルの約束が一致している</w:t>
            </w:r>
          </w:p>
        </w:tc>
      </w:tr>
    </w:tbl>
    <w:p/>
    <w:p>
      <w:pPr>
        <w:pStyle w:val="Heading1"/>
        <w:spacing w:before="120" w:after="80"/>
      </w:pPr>
      <w:r>
        <w:rPr>
          <w:b/>
          <w:sz w:val="25"/>
        </w:rPr>
        <w:t>3. ディスクリプションの確認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  <w:shd w:fill="F7FBFE"/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  <w:shd w:fill="F7FBFE"/>
          </w:tcPr>
          <w:p>
            <w:r>
              <w:t>タイトルだけで伝えきれない内容を補足できている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このページで何が分かるかが簡潔に伝わる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想定読者の悩みや関心に合った説明になっている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クリック前の不安を減らす内容になっている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他ページと同じような説明文の使い回しになっていない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情報を詰め込みすぎず、自然に読める文章になっている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タイトルとディスクリプションを続けて見たときに一貫性がある</w:t>
            </w:r>
          </w:p>
        </w:tc>
      </w:tr>
    </w:tbl>
    <w:p/>
    <w:p>
      <w:pPr>
        <w:pStyle w:val="Heading1"/>
        <w:spacing w:before="120" w:after="80"/>
      </w:pPr>
      <w:r>
        <w:rPr>
          <w:b/>
          <w:sz w:val="25"/>
        </w:rPr>
        <w:t>4. NG例の確認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  <w:shd w:fill="F7FBFE"/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  <w:shd w:fill="F7FBFE"/>
          </w:tcPr>
          <w:p>
            <w:r>
              <w:t>抽象的すぎる表現だけになっていない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専門用語が多すぎて検索者に伝わりにくくなっていない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同じ語句の繰り返しで不自然な文章になっていない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内容以上に強く見せる言い回しになっていない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クリックだけを狙った過剰な表現になっていない</w:t>
            </w:r>
          </w:p>
        </w:tc>
      </w:tr>
    </w:tbl>
    <w:p/>
    <w:p>
      <w:pPr>
        <w:pStyle w:val="Heading1"/>
        <w:spacing w:before="120" w:after="80"/>
      </w:pPr>
      <w:r>
        <w:rPr>
          <w:b/>
          <w:sz w:val="25"/>
        </w:rPr>
        <w:t>5. 改善後の確認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  <w:shd w:fill="F7FBFE"/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  <w:shd w:fill="F7FBFE"/>
          </w:tcPr>
          <w:p>
            <w:r>
              <w:t>改善案を公開前に第三者視点で読み直した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検索結果に並んだときの見え方を想像して確認した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変更前後を記録し、比較できる状態にした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一定期間後にCTRや表示回数を見直す予定を決めた</w:t>
            </w:r>
          </w:p>
        </w:tc>
      </w:tr>
      <w:tr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□</w:t>
            </w:r>
          </w:p>
        </w:tc>
        <w:tc>
          <w:tcPr>
            <w:tcW w:type="dxa" w:w="5213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r>
              <w:t>改善を1回で終わらせず、比較しながら調整する前提にしている</w:t>
            </w:r>
          </w:p>
        </w:tc>
      </w:tr>
    </w:tbl>
    <w:p/>
    <w:p>
      <w:pPr>
        <w:pStyle w:val="Heading1"/>
      </w:pPr>
      <w:r>
        <w:rPr>
          <w:b/>
        </w:rPr>
        <w:t>メモ</w:t>
      </w:r>
    </w:p>
    <w:p>
      <w:pPr>
        <w:spacing w:after="60"/>
      </w:pPr>
      <w:r>
        <w:t>______________________________________________________________</w:t>
      </w:r>
    </w:p>
    <w:p>
      <w:pPr>
        <w:spacing w:after="60"/>
      </w:pPr>
      <w:r>
        <w:t>______________________________________________________________</w:t>
      </w:r>
    </w:p>
    <w:sectPr w:rsidR="00FC693F" w:rsidRPr="0006063C" w:rsidSect="00034616">
      <w:footerReference w:type="default" r:id="rId9"/>
      <w:pgSz w:w="12240" w:h="15840"/>
      <w:pgMar w:top="907" w:right="907" w:bottom="907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eiryo" w:hAnsi="Meiryo" w:eastAsia="Meiryo"/>
        <w:sz w:val="18"/>
      </w:rPr>
      <w:t>タイトル改善チェックリスト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eiryo" w:hAnsi="Meiryo" w:eastAsia="Meiryo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eiryo" w:hAnsi="Meiryo" w:eastAsia="Meiryo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eiryo" w:hAnsi="Meiryo" w:eastAsia="Meiryo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eiryo" w:hAnsi="Meiryo" w:eastAsia="Meiryo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Meiryo" w:hAnsi="Meiryo" w:eastAsia="Meiryo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